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Pr="00F16E1D">
        <w:rPr>
          <w:color w:val="FF0000"/>
        </w:rPr>
        <w:t xml:space="preserve">X </w:t>
      </w:r>
      <w:r>
        <w:t xml:space="preserve">– </w:t>
      </w:r>
      <w:r w:rsidR="00583EA0">
        <w:t>Modelformulier referentie</w:t>
      </w:r>
      <w:r w:rsidR="00A9445C">
        <w:t>opdracht</w:t>
      </w:r>
      <w:r w:rsidR="00DC4D86"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4C74AE">
        <w:t>Perceel 1 en/of Perceel 2</w:t>
      </w:r>
      <w:r w:rsidR="00A9445C">
        <w:t xml:space="preserve"> Kerncompetentie 1</w:t>
      </w:r>
    </w:p>
    <w:p w:rsidR="00583EA0" w:rsidRDefault="00583EA0" w:rsidP="00583EA0">
      <w:r>
        <w:t>De grijze teksten met toelichting in de gele velden dienen te worden vervangen door invullingen van de gegadigde.</w:t>
      </w:r>
    </w:p>
    <w:p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 w:rsidP="00BB2865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Naam </w:t>
            </w:r>
            <w:r w:rsidR="00BB2865">
              <w:rPr>
                <w:highlight w:val="lightGray"/>
              </w:rPr>
              <w:t>Inschrijver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 xml:space="preserve">Referentieproject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:rsidTr="00BB2865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Referentie heeft betrekking op:</w:t>
            </w:r>
          </w:p>
          <w:p w:rsidR="00583EA0" w:rsidRDefault="00583EA0">
            <w:r>
              <w:t xml:space="preserve"> 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F4F3E" w:rsidRPr="00B704B2" w:rsidRDefault="004C74AE" w:rsidP="00DF4F3E">
            <w:r>
              <w:sym w:font="Wingdings" w:char="F06F"/>
            </w:r>
            <w:r>
              <w:t xml:space="preserve">  </w:t>
            </w:r>
            <w:r w:rsidRPr="004C74AE">
              <w:t>Perceel 1</w:t>
            </w:r>
            <w:r w:rsidR="00DF4F3E">
              <w:t xml:space="preserve">, </w:t>
            </w:r>
            <w:r w:rsidR="00DF4F3E" w:rsidRPr="00DF4F3E">
              <w:t>Kerncompetentie 1: Verwijderen van groeiplaatsen van de Japanse duizendknoop op een niet chemische wijze</w:t>
            </w:r>
          </w:p>
          <w:p w:rsidR="004C74AE" w:rsidRPr="004C74AE" w:rsidRDefault="004C74AE" w:rsidP="004C74AE"/>
          <w:p w:rsidR="00DF4F3E" w:rsidRPr="00B704B2" w:rsidRDefault="004C74AE" w:rsidP="00DF4F3E">
            <w:r w:rsidRPr="004C74AE">
              <w:sym w:font="Wingdings" w:char="F06F"/>
            </w:r>
            <w:r w:rsidRPr="004C74AE">
              <w:t xml:space="preserve">  </w:t>
            </w:r>
            <w:r>
              <w:t>Perceel 2</w:t>
            </w:r>
            <w:r w:rsidR="00DF4F3E">
              <w:t xml:space="preserve">, </w:t>
            </w:r>
            <w:r w:rsidR="00DF4F3E" w:rsidRPr="00DF4F3E">
              <w:t>Kerncompetentie 1: Verwijderen van groeiplaatsen van de Japanse duizendknoop op een niet chemische wijze</w:t>
            </w:r>
          </w:p>
          <w:p w:rsidR="00583EA0" w:rsidRDefault="00583EA0" w:rsidP="00BB2865"/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Naam en adres opdrachtgever: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0DFB" w:rsidRDefault="00583EA0">
            <w:r>
              <w:t xml:space="preserve">Nadere </w:t>
            </w:r>
            <w:r w:rsidR="00721B9D">
              <w:t xml:space="preserve">vereisten en </w:t>
            </w:r>
            <w:proofErr w:type="gramStart"/>
            <w:r>
              <w:t>informatie referentieproject</w:t>
            </w:r>
            <w:bookmarkStart w:id="11" w:name="_GoBack"/>
            <w:bookmarkEnd w:id="11"/>
            <w:proofErr w:type="gramEnd"/>
          </w:p>
          <w:p w:rsidR="00D40DFB" w:rsidRDefault="00D40DFB" w:rsidP="00721B9D">
            <w:pPr>
              <w:pStyle w:val="Toelichtendetekst2"/>
              <w:ind w:left="720"/>
            </w:pP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4F3E" w:rsidRDefault="00DF4F3E" w:rsidP="00DF4F3E">
            <w:r w:rsidRPr="000E2C62">
              <w:t xml:space="preserve">De inschrijver </w:t>
            </w:r>
            <w:r>
              <w:t>dient aan te tonen dat hij</w:t>
            </w:r>
            <w:r w:rsidRPr="000E2C62">
              <w:t xml:space="preserve"> ervaring</w:t>
            </w:r>
            <w:r>
              <w:t xml:space="preserve"> heeft</w:t>
            </w:r>
            <w:r w:rsidRPr="000E2C62">
              <w:t xml:space="preserve"> </w:t>
            </w:r>
            <w:r>
              <w:t xml:space="preserve">op het gebied van saneren en/of bestrijden van groeiplaatsen van de Japanse duizendknoop op een niet chemische wijze in een stedelijke omgeving. </w:t>
            </w:r>
          </w:p>
          <w:p w:rsidR="00DF4F3E" w:rsidRDefault="00DF4F3E" w:rsidP="00DF4F3E"/>
          <w:p w:rsidR="005532B5" w:rsidRDefault="005532B5" w:rsidP="00B148BE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 w:rsidP="003751A5">
            <w:pPr>
              <w:pStyle w:val="Lijstalinea"/>
              <w:rPr>
                <w:highlight w:val="lightGray"/>
              </w:rPr>
            </w:pPr>
          </w:p>
        </w:tc>
      </w:tr>
      <w:tr w:rsidR="00B148BE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E" w:rsidRDefault="00B148BE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8BE" w:rsidRPr="000E2C62" w:rsidRDefault="00B148BE" w:rsidP="00DF4F3E">
            <w:r>
              <w:t xml:space="preserve">Opdrachtwaarde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B148BE" w:rsidRPr="00B148BE" w:rsidRDefault="00B148BE" w:rsidP="00B148BE">
            <w:pPr>
              <w:jc w:val="both"/>
              <w:rPr>
                <w:highlight w:val="lightGray"/>
              </w:rPr>
            </w:pPr>
            <w:r w:rsidRPr="00B148BE">
              <w:rPr>
                <w:highlight w:val="lightGray"/>
              </w:rPr>
              <w:t>€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>
            <w:r>
              <w:t>Datum van oplevering</w:t>
            </w:r>
          </w:p>
          <w:p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Namen </w:t>
            </w:r>
            <w:proofErr w:type="spellStart"/>
            <w:r>
              <w:rPr>
                <w:highlight w:val="lightGray"/>
              </w:rPr>
              <w:t>combinanten</w:t>
            </w:r>
            <w:proofErr w:type="spellEnd"/>
            <w:r>
              <w:rPr>
                <w:highlight w:val="lightGray"/>
              </w:rPr>
              <w:t xml:space="preserve"> en onderaannemers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583EA0" w:rsidRDefault="00583EA0" w:rsidP="003751A5">
            <w:r>
              <w:t xml:space="preserve">Omschrijving van de werkzaamheden dat binnen </w:t>
            </w:r>
            <w:r w:rsidR="003751A5">
              <w:t>de</w:t>
            </w:r>
            <w:r>
              <w:t xml:space="preserve"> referentie</w:t>
            </w:r>
            <w:r w:rsidR="003751A5">
              <w:t>opdracht</w:t>
            </w:r>
            <w:r>
              <w:t xml:space="preserve">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€    + omschrijving werkzaamheden uitgevoerd door </w:t>
            </w:r>
            <w:proofErr w:type="spellStart"/>
            <w:r>
              <w:rPr>
                <w:highlight w:val="lightGray"/>
              </w:rPr>
              <w:t>combinant</w:t>
            </w:r>
            <w:proofErr w:type="spellEnd"/>
            <w:r>
              <w:rPr>
                <w:highlight w:val="lightGray"/>
              </w:rPr>
              <w:t>(en)</w:t>
            </w:r>
          </w:p>
          <w:p w:rsidR="00583EA0" w:rsidRDefault="00583EA0">
            <w:pPr>
              <w:rPr>
                <w:highlight w:val="lightGray"/>
              </w:rPr>
            </w:pPr>
          </w:p>
          <w:p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:rsidR="00583EA0" w:rsidRDefault="00583EA0" w:rsidP="00583EA0">
      <w:pPr>
        <w:pStyle w:val="colofontitel"/>
      </w:pP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1150097"/>
    <w:multiLevelType w:val="hybridMultilevel"/>
    <w:tmpl w:val="94FC0D4C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14BAAC8C">
      <w:start w:val="1"/>
      <w:numFmt w:val="bullet"/>
      <w:lvlText w:val=""/>
      <w:lvlJc w:val="left"/>
      <w:pPr>
        <w:tabs>
          <w:tab w:val="num" w:pos="1440"/>
        </w:tabs>
        <w:ind w:left="170" w:hanging="113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B17F5"/>
    <w:multiLevelType w:val="hybridMultilevel"/>
    <w:tmpl w:val="80885E2E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88C213E4">
      <w:start w:val="1"/>
      <w:numFmt w:val="bullet"/>
      <w:lvlText w:val=""/>
      <w:lvlJc w:val="left"/>
      <w:pPr>
        <w:tabs>
          <w:tab w:val="num" w:pos="1440"/>
        </w:tabs>
        <w:ind w:left="284" w:hanging="227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49A5E6D"/>
    <w:multiLevelType w:val="hybridMultilevel"/>
    <w:tmpl w:val="8E24A5B6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B97EB2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0B5501D"/>
    <w:multiLevelType w:val="hybridMultilevel"/>
    <w:tmpl w:val="81EE0F84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CC6834A4">
      <w:start w:val="1"/>
      <w:numFmt w:val="bullet"/>
      <w:lvlText w:val=""/>
      <w:lvlJc w:val="left"/>
      <w:pPr>
        <w:tabs>
          <w:tab w:val="num" w:pos="1440"/>
        </w:tabs>
        <w:ind w:left="567" w:hanging="283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6FFC705A"/>
    <w:multiLevelType w:val="hybridMultilevel"/>
    <w:tmpl w:val="DAF6B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AE3635"/>
    <w:multiLevelType w:val="hybridMultilevel"/>
    <w:tmpl w:val="AD44A70E"/>
    <w:lvl w:ilvl="0" w:tplc="509E49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bel" w:eastAsia="Times New Roman" w:hAnsi="Corbel" w:cs="Times New Roman" w:hint="default"/>
      </w:rPr>
    </w:lvl>
    <w:lvl w:ilvl="1" w:tplc="51A6D35C">
      <w:start w:val="1"/>
      <w:numFmt w:val="bullet"/>
      <w:lvlText w:val=""/>
      <w:lvlJc w:val="left"/>
      <w:pPr>
        <w:tabs>
          <w:tab w:val="num" w:pos="1440"/>
        </w:tabs>
        <w:ind w:left="284" w:hanging="227"/>
      </w:pPr>
      <w:rPr>
        <w:rFonts w:ascii="Symbol" w:hAnsi="Symbol" w:hint="default"/>
        <w:sz w:val="21"/>
        <w:szCs w:val="21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12"/>
  </w:num>
  <w:num w:numId="5">
    <w:abstractNumId w:val="0"/>
  </w:num>
  <w:num w:numId="6">
    <w:abstractNumId w:val="4"/>
  </w:num>
  <w:num w:numId="7">
    <w:abstractNumId w:val="9"/>
  </w:num>
  <w:num w:numId="8">
    <w:abstractNumId w:val="8"/>
  </w:num>
  <w:num w:numId="9">
    <w:abstractNumId w:val="13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8"/>
  </w:num>
  <w:num w:numId="20">
    <w:abstractNumId w:val="13"/>
  </w:num>
  <w:num w:numId="21">
    <w:abstractNumId w:val="0"/>
  </w:num>
  <w:num w:numId="22">
    <w:abstractNumId w:val="4"/>
  </w:num>
  <w:num w:numId="23">
    <w:abstractNumId w:val="9"/>
  </w:num>
  <w:num w:numId="24">
    <w:abstractNumId w:val="0"/>
  </w:num>
  <w:num w:numId="25">
    <w:abstractNumId w:val="0"/>
  </w:num>
  <w:num w:numId="26">
    <w:abstractNumId w:val="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</w:num>
  <w:num w:numId="29">
    <w:abstractNumId w:val="5"/>
  </w:num>
  <w:num w:numId="30">
    <w:abstractNumId w:val="7"/>
  </w:num>
  <w:num w:numId="31">
    <w:abstractNumId w:val="1"/>
  </w:num>
  <w:num w:numId="32">
    <w:abstractNumId w:val="2"/>
  </w:num>
  <w:num w:numId="33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A5DF1"/>
    <w:rsid w:val="000B46D8"/>
    <w:rsid w:val="00177A29"/>
    <w:rsid w:val="002B5524"/>
    <w:rsid w:val="00342B5D"/>
    <w:rsid w:val="003751A5"/>
    <w:rsid w:val="003B3222"/>
    <w:rsid w:val="00424DED"/>
    <w:rsid w:val="00482A4F"/>
    <w:rsid w:val="004C74AE"/>
    <w:rsid w:val="00527398"/>
    <w:rsid w:val="005532B5"/>
    <w:rsid w:val="00583EA0"/>
    <w:rsid w:val="00632123"/>
    <w:rsid w:val="00647F37"/>
    <w:rsid w:val="006A7968"/>
    <w:rsid w:val="00715329"/>
    <w:rsid w:val="00721B9D"/>
    <w:rsid w:val="0078170A"/>
    <w:rsid w:val="008104C5"/>
    <w:rsid w:val="008402D9"/>
    <w:rsid w:val="009175F9"/>
    <w:rsid w:val="009761CF"/>
    <w:rsid w:val="009B0D92"/>
    <w:rsid w:val="00A03098"/>
    <w:rsid w:val="00A3732E"/>
    <w:rsid w:val="00A53085"/>
    <w:rsid w:val="00A9445C"/>
    <w:rsid w:val="00B148BE"/>
    <w:rsid w:val="00BB2865"/>
    <w:rsid w:val="00BD0C39"/>
    <w:rsid w:val="00D40DFB"/>
    <w:rsid w:val="00D676AA"/>
    <w:rsid w:val="00D7050E"/>
    <w:rsid w:val="00D72090"/>
    <w:rsid w:val="00DC4D86"/>
    <w:rsid w:val="00DF4F3E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327600"/>
  <w15:docId w15:val="{FCDD8BE7-7965-430A-A49D-D70CCEF6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  <w:style w:type="paragraph" w:customStyle="1" w:styleId="Toelichtendetekst2">
    <w:name w:val="Toelichtende tekst 2"/>
    <w:basedOn w:val="Standaard"/>
    <w:link w:val="Toelichtendetekst2Char"/>
    <w:qFormat/>
    <w:rsid w:val="00D72090"/>
    <w:rPr>
      <w:rFonts w:eastAsia="Times New Roman"/>
      <w:i/>
      <w:color w:val="00B0F0"/>
      <w:lang w:eastAsia="nl-NL"/>
    </w:rPr>
  </w:style>
  <w:style w:type="character" w:customStyle="1" w:styleId="Toelichtendetekst2Char">
    <w:name w:val="Toelichtende tekst 2 Char"/>
    <w:basedOn w:val="Standaardalinea-lettertype"/>
    <w:link w:val="Toelichtendetekst2"/>
    <w:rsid w:val="00D72090"/>
    <w:rPr>
      <w:i/>
      <w:color w:val="00B0F0"/>
    </w:rPr>
  </w:style>
  <w:style w:type="paragraph" w:styleId="Lijstalinea">
    <w:name w:val="List Paragraph"/>
    <w:aliases w:val="Opsomblokjes en substreepjes,Lijst paragraaf,Opsomming,-_BOMW,A3 Lijstalinea"/>
    <w:basedOn w:val="Standaard"/>
    <w:link w:val="LijstalineaChar"/>
    <w:uiPriority w:val="34"/>
    <w:qFormat/>
    <w:rsid w:val="005532B5"/>
    <w:pPr>
      <w:ind w:left="720"/>
      <w:contextualSpacing/>
    </w:pPr>
    <w:rPr>
      <w:rFonts w:eastAsia="Times New Roman"/>
    </w:rPr>
  </w:style>
  <w:style w:type="character" w:customStyle="1" w:styleId="LijstalineaChar">
    <w:name w:val="Lijstalinea Char"/>
    <w:aliases w:val="Opsomblokjes en substreepjes Char,Lijst paragraaf Char,Opsomming Char,-_BOMW Char,A3 Lijstalinea Char"/>
    <w:link w:val="Lijstalinea"/>
    <w:uiPriority w:val="34"/>
    <w:locked/>
    <w:rsid w:val="005532B5"/>
    <w:rPr>
      <w:lang w:eastAsia="en-US"/>
    </w:rPr>
  </w:style>
  <w:style w:type="character" w:styleId="Verwijzingopmerking">
    <w:name w:val="annotation reference"/>
    <w:rsid w:val="00D40DFB"/>
    <w:rPr>
      <w:rFonts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Erün, Haci</cp:lastModifiedBy>
  <cp:revision>3</cp:revision>
  <dcterms:created xsi:type="dcterms:W3CDTF">2022-10-04T13:05:00Z</dcterms:created>
  <dcterms:modified xsi:type="dcterms:W3CDTF">2022-10-04T13:25:00Z</dcterms:modified>
</cp:coreProperties>
</file>